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EDC9" w14:textId="77777777" w:rsidR="00AF69D7" w:rsidRDefault="00000000">
      <w:pPr>
        <w:pStyle w:val="Title"/>
        <w:jc w:val="center"/>
      </w:pPr>
      <w:r>
        <w:t>Lantern Light – Electronic Press Kit (EPK)</w:t>
      </w:r>
    </w:p>
    <w:p w14:paraId="6586FE60" w14:textId="77777777" w:rsidR="00AF69D7" w:rsidRDefault="00000000">
      <w:pPr>
        <w:pStyle w:val="Heading1"/>
      </w:pPr>
      <w:r>
        <w:t>Artist: Toby S. Reeves</w:t>
      </w:r>
    </w:p>
    <w:p w14:paraId="06D99839" w14:textId="77777777" w:rsidR="00AF69D7" w:rsidRDefault="00000000">
      <w:r>
        <w:t>Genre: Backroad Folk™</w:t>
      </w:r>
      <w:r>
        <w:br/>
        <w:t>Release Date: August 1, 2025</w:t>
      </w:r>
    </w:p>
    <w:p w14:paraId="64B17309" w14:textId="77777777" w:rsidR="00AF69D7" w:rsidRDefault="00000000">
      <w:pPr>
        <w:pStyle w:val="Heading1"/>
      </w:pPr>
      <w:r>
        <w:t>Album Overview</w:t>
      </w:r>
    </w:p>
    <w:p w14:paraId="0697002E" w14:textId="254371B4" w:rsidR="00AF69D7" w:rsidRDefault="00000000">
      <w:r>
        <w:t>Lantern Light is a front-porch record rooted in Midwestern soul, Appalachian harmony, and stories worth passing down. Combining raw acoustic instrumentation with porch-born songwriting, Toby S. Reeves introduces Backroad Folk™</w:t>
      </w:r>
      <w:r w:rsidR="000F03D5">
        <w:t xml:space="preserve">, </w:t>
      </w:r>
      <w:r>
        <w:t>a new genre that blends roots music with a storyteller's lens. The album includes songs meant to be played, sung, and lived with.</w:t>
      </w:r>
    </w:p>
    <w:p w14:paraId="69EEAB5E" w14:textId="77777777" w:rsidR="00AF69D7" w:rsidRDefault="00000000">
      <w:pPr>
        <w:pStyle w:val="Heading1"/>
      </w:pPr>
      <w:r>
        <w:t>Featured Tracks</w:t>
      </w:r>
    </w:p>
    <w:p w14:paraId="04311A02" w14:textId="692B801F" w:rsidR="00AF69D7" w:rsidRDefault="00000000">
      <w:r>
        <w:t>• Same Old Boots, New Roads – Uplifting and grounded in tradition, a fan-favorite.</w:t>
      </w:r>
      <w:r>
        <w:br/>
        <w:t>• Threads of Gold – A tender ballad about resilience, memory, and grace.</w:t>
      </w:r>
      <w:r>
        <w:br/>
        <w:t>• Hollerstep – A genre-bending bonus track inspired by the rhythms of Brown County.</w:t>
      </w:r>
      <w:r>
        <w:br/>
        <w:t xml:space="preserve">• </w:t>
      </w:r>
      <w:r w:rsidR="000F03D5">
        <w:t>Rooted</w:t>
      </w:r>
      <w:r>
        <w:t xml:space="preserve"> – </w:t>
      </w:r>
      <w:r w:rsidR="000F03D5" w:rsidRPr="000F03D5">
        <w:t>Blending rich acoustic textures with emotional storytelling, the track honors generations past while grounding the listener in their own sense of place.</w:t>
      </w:r>
    </w:p>
    <w:p w14:paraId="6ABF5E92" w14:textId="77777777" w:rsidR="00AF69D7" w:rsidRDefault="00000000">
      <w:pPr>
        <w:pStyle w:val="Heading1"/>
      </w:pPr>
      <w:r>
        <w:t>Artist Bio</w:t>
      </w:r>
    </w:p>
    <w:p w14:paraId="4A9BE872" w14:textId="77777777" w:rsidR="00AF69D7" w:rsidRDefault="00000000">
      <w:r>
        <w:t>Toby S. Reeves is a singer-songwriter, storyteller, and genre-creator behind Backroad Folk™. Raised just miles from Brown County, Indiana—where his mother and aunt performed at the Little Nashville Opry—Toby’s roots run deep. His music draws from front-porch traditions, country storytelling, and a modern yearning for authenticity. He is also the founder of Indie Heritage Records, supporting roots artists and narrative music.</w:t>
      </w:r>
    </w:p>
    <w:p w14:paraId="5A313C59" w14:textId="77777777" w:rsidR="00AF69D7" w:rsidRDefault="00000000">
      <w:pPr>
        <w:pStyle w:val="Heading1"/>
      </w:pPr>
      <w:r>
        <w:t>Links &amp; Streaming</w:t>
      </w:r>
    </w:p>
    <w:p w14:paraId="2DE5017E" w14:textId="77777777" w:rsidR="00AF69D7" w:rsidRDefault="00000000">
      <w:r>
        <w:t>🎧 Listen to the album: https://distrokid.com/hyperfollow/tobysreeves/lantern-light</w:t>
      </w:r>
      <w:r>
        <w:br/>
        <w:t>💿 Order CDs: https://indieheritage.com/artist/tobyreeves/</w:t>
      </w:r>
      <w:r>
        <w:br/>
      </w:r>
    </w:p>
    <w:p w14:paraId="45770C79" w14:textId="77777777" w:rsidR="00AF69D7" w:rsidRDefault="00000000">
      <w:pPr>
        <w:pStyle w:val="Heading1"/>
      </w:pPr>
      <w:r>
        <w:t>Contact &amp; Socials</w:t>
      </w:r>
    </w:p>
    <w:p w14:paraId="032665A9" w14:textId="4CA19A62" w:rsidR="00AF69D7" w:rsidRDefault="00000000">
      <w:r>
        <w:t>Website: https://indieheritage.com</w:t>
      </w:r>
      <w:r>
        <w:br/>
        <w:t>Email: toby@indieheritage.com</w:t>
      </w:r>
      <w:r>
        <w:br/>
        <w:t>Facebook: /</w:t>
      </w:r>
      <w:proofErr w:type="spellStart"/>
      <w:r>
        <w:t>tobysreevesmusic</w:t>
      </w:r>
      <w:proofErr w:type="spellEnd"/>
    </w:p>
    <w:p w14:paraId="6B8F5E22" w14:textId="77777777" w:rsidR="000F03D5" w:rsidRDefault="000F03D5"/>
    <w:p w14:paraId="2B0C488C" w14:textId="77777777" w:rsidR="000F03D5" w:rsidRDefault="000F03D5" w:rsidP="000F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043CA461" w14:textId="6EA780FC" w:rsidR="000F03D5" w:rsidRPr="000F03D5" w:rsidRDefault="000F03D5" w:rsidP="000F03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03D5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Full Track List</w:t>
      </w:r>
    </w:p>
    <w:p w14:paraId="257ADD27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Lantern Light</w:t>
      </w:r>
    </w:p>
    <w:p w14:paraId="7582F8AE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Embers in the Pines</w:t>
      </w:r>
    </w:p>
    <w:p w14:paraId="3C8B3168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Same Old Boots, New Roads</w:t>
      </w:r>
    </w:p>
    <w:p w14:paraId="42F348E9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Willow Waltz</w:t>
      </w:r>
    </w:p>
    <w:p w14:paraId="0A40DC3A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Threads of Gold</w:t>
      </w:r>
    </w:p>
    <w:p w14:paraId="754D5EC8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Quiet Sparks</w:t>
      </w:r>
    </w:p>
    <w:p w14:paraId="343A03F6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Morning Light</w:t>
      </w:r>
    </w:p>
    <w:p w14:paraId="30B6BE06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Lantern Glow</w:t>
      </w:r>
    </w:p>
    <w:p w14:paraId="6DA4B4DC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Letters Never Sent</w:t>
      </w:r>
    </w:p>
    <w:p w14:paraId="62BB3D1A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Stillwater Sky</w:t>
      </w:r>
    </w:p>
    <w:p w14:paraId="4423FEEA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Paper Lantern Parade</w:t>
      </w:r>
    </w:p>
    <w:p w14:paraId="33F72323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b/>
          <w:bCs/>
          <w:sz w:val="24"/>
          <w:szCs w:val="24"/>
        </w:rPr>
        <w:t>Rooted</w:t>
      </w:r>
      <w:r w:rsidRPr="000F0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D5">
        <w:rPr>
          <w:rFonts w:ascii="Times New Roman" w:eastAsia="Times New Roman" w:hAnsi="Times New Roman" w:cs="Times New Roman"/>
          <w:i/>
          <w:iCs/>
          <w:sz w:val="24"/>
          <w:szCs w:val="24"/>
        </w:rPr>
        <w:t>(Featured)</w:t>
      </w:r>
    </w:p>
    <w:p w14:paraId="2B0BBE2C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Ghost of a Melody</w:t>
      </w:r>
    </w:p>
    <w:p w14:paraId="7C8B6A42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Firefly Pact</w:t>
      </w:r>
    </w:p>
    <w:p w14:paraId="0B7862BC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Kingdom on the Backroad (Folk Version)</w:t>
      </w:r>
    </w:p>
    <w:p w14:paraId="24708A69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3D5">
        <w:rPr>
          <w:rFonts w:ascii="Times New Roman" w:eastAsia="Times New Roman" w:hAnsi="Times New Roman" w:cs="Times New Roman"/>
          <w:sz w:val="24"/>
          <w:szCs w:val="24"/>
        </w:rPr>
        <w:t>Hearth and Hollow</w:t>
      </w:r>
    </w:p>
    <w:p w14:paraId="0C7A95E5" w14:textId="77777777" w:rsidR="000F03D5" w:rsidRPr="000F03D5" w:rsidRDefault="000F03D5" w:rsidP="000F03D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03D5">
        <w:rPr>
          <w:rFonts w:ascii="Times New Roman" w:eastAsia="Times New Roman" w:hAnsi="Times New Roman" w:cs="Times New Roman"/>
          <w:sz w:val="24"/>
          <w:szCs w:val="24"/>
        </w:rPr>
        <w:t>Hollerstep</w:t>
      </w:r>
      <w:proofErr w:type="spellEnd"/>
      <w:r w:rsidRPr="000F03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F03D5">
        <w:rPr>
          <w:rFonts w:ascii="Times New Roman" w:eastAsia="Times New Roman" w:hAnsi="Times New Roman" w:cs="Times New Roman"/>
          <w:i/>
          <w:iCs/>
          <w:sz w:val="24"/>
          <w:szCs w:val="24"/>
        </w:rPr>
        <w:t>(Bonus Track)</w:t>
      </w:r>
    </w:p>
    <w:p w14:paraId="0AAF4834" w14:textId="77777777" w:rsidR="000F03D5" w:rsidRDefault="000F03D5"/>
    <w:sectPr w:rsidR="000F03D5" w:rsidSect="00034616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4EF0F75"/>
    <w:multiLevelType w:val="multilevel"/>
    <w:tmpl w:val="60589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3088000">
    <w:abstractNumId w:val="8"/>
  </w:num>
  <w:num w:numId="2" w16cid:durableId="1170872848">
    <w:abstractNumId w:val="6"/>
  </w:num>
  <w:num w:numId="3" w16cid:durableId="1038509611">
    <w:abstractNumId w:val="5"/>
  </w:num>
  <w:num w:numId="4" w16cid:durableId="1341808416">
    <w:abstractNumId w:val="4"/>
  </w:num>
  <w:num w:numId="5" w16cid:durableId="341706851">
    <w:abstractNumId w:val="7"/>
  </w:num>
  <w:num w:numId="6" w16cid:durableId="604969396">
    <w:abstractNumId w:val="3"/>
  </w:num>
  <w:num w:numId="7" w16cid:durableId="808204124">
    <w:abstractNumId w:val="2"/>
  </w:num>
  <w:num w:numId="8" w16cid:durableId="1242717286">
    <w:abstractNumId w:val="1"/>
  </w:num>
  <w:num w:numId="9" w16cid:durableId="1342121617">
    <w:abstractNumId w:val="0"/>
  </w:num>
  <w:num w:numId="10" w16cid:durableId="14394497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03D5"/>
    <w:rsid w:val="0015074B"/>
    <w:rsid w:val="0029639D"/>
    <w:rsid w:val="00326F90"/>
    <w:rsid w:val="004C44F1"/>
    <w:rsid w:val="00AA1D8D"/>
    <w:rsid w:val="00AF69D7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260BAD"/>
  <w14:defaultImageDpi w14:val="300"/>
  <w15:docId w15:val="{5BF2AB81-7F6B-4D37-9D9B-688F91A7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Toby Reeves</cp:lastModifiedBy>
  <cp:revision>2</cp:revision>
  <dcterms:created xsi:type="dcterms:W3CDTF">2025-07-31T01:07:00Z</dcterms:created>
  <dcterms:modified xsi:type="dcterms:W3CDTF">2025-07-31T01:07:00Z</dcterms:modified>
  <cp:category/>
</cp:coreProperties>
</file>